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AC42C" w14:textId="77777777" w:rsidR="00532BA6" w:rsidRDefault="00532BA6" w:rsidP="00532BA6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sectPr w:rsidR="00532BA6" w:rsidSect="00532BA6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10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1EB4B7F5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249쪽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바이브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코딩으로 교실 맞춤형 게임 만들기</w:t>
      </w:r>
    </w:p>
    <w:p w14:paraId="16020208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p.249</w:t>
      </w:r>
      <w:proofErr w:type="gramEnd"/>
      <w:r>
        <w:t xml:space="preserve"> 분수의 크기 비교 게임</w:t>
      </w:r>
    </w:p>
    <w:p w14:paraId="6614A015" w14:textId="77777777" w:rsidR="00532BA6" w:rsidRDefault="00532BA6" w:rsidP="00532BA6">
      <w:pPr>
        <w:pStyle w:val="ab"/>
      </w:pPr>
      <w:r>
        <w:t xml:space="preserve">제한 시간 안에 화면에 두 개의 돌다리가 나타나고, 더 큰 분수가 적힌 돌다리를 클릭해야만 캐릭터가 안전하게 전진하는 게임 코드를 짜주세요. 만약 작은 분수를 누르면 다시 생각해보세요! 라는 </w:t>
      </w:r>
      <w:proofErr w:type="spellStart"/>
      <w:r>
        <w:t>알림창이</w:t>
      </w:r>
      <w:proofErr w:type="spellEnd"/>
      <w:r>
        <w:t xml:space="preserve"> 뜨게 해주세요.</w:t>
      </w:r>
    </w:p>
    <w:p w14:paraId="404E21CA" w14:textId="77777777" w:rsidR="00532BA6" w:rsidRDefault="00532BA6" w:rsidP="00532BA6">
      <w:pPr>
        <w:rPr>
          <w:sz w:val="13"/>
          <w:szCs w:val="13"/>
        </w:rPr>
      </w:pPr>
    </w:p>
    <w:p w14:paraId="10732C42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253쪽 수업 적용하기 01. [과학] 생태계 먹이사슬 점프 게임</w:t>
      </w:r>
    </w:p>
    <w:p w14:paraId="2D75ACB4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p.253</w:t>
      </w:r>
      <w:proofErr w:type="gramEnd"/>
      <w:r>
        <w:t xml:space="preserve"> 먹이사슬 점프 게임</w:t>
      </w:r>
    </w:p>
    <w:p w14:paraId="166F4F3C" w14:textId="77777777" w:rsidR="00532BA6" w:rsidRDefault="00532BA6" w:rsidP="00532BA6">
      <w:pPr>
        <w:pStyle w:val="ab"/>
      </w:pPr>
      <w:r>
        <w:t xml:space="preserve">당신은 초등학생들이 즐겁게 학습할 수 있는 </w:t>
      </w:r>
      <w:proofErr w:type="spellStart"/>
      <w:r>
        <w:t>웹앱을</w:t>
      </w:r>
      <w:proofErr w:type="spellEnd"/>
      <w:r>
        <w:t xml:space="preserve"> 만드는 훌륭한 게임 개발자입니다.</w:t>
      </w:r>
    </w:p>
    <w:p w14:paraId="473F5C1B" w14:textId="77777777" w:rsidR="00532BA6" w:rsidRDefault="00532BA6" w:rsidP="00532BA6">
      <w:pPr>
        <w:pStyle w:val="ab"/>
      </w:pPr>
      <w:r>
        <w:t xml:space="preserve">초등학교 5학년 과학, 생물과 환경 단원의 생태계 먹이 관계를 학습할 수 있는 2D </w:t>
      </w:r>
      <w:proofErr w:type="spellStart"/>
      <w:r>
        <w:t>횡스크롤</w:t>
      </w:r>
      <w:proofErr w:type="spellEnd"/>
      <w:r>
        <w:t xml:space="preserve"> 점프 게임을 코딩해주세요.</w:t>
      </w:r>
    </w:p>
    <w:p w14:paraId="64BD5132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4DE0DFC1" w14:textId="77777777" w:rsidR="00532BA6" w:rsidRDefault="00532BA6" w:rsidP="00532BA6">
      <w:pPr>
        <w:pStyle w:val="ab"/>
      </w:pPr>
      <w:r>
        <w:t xml:space="preserve">1. 플레이어가 조종할 주인공 캐릭터는 개구리입니다. </w:t>
      </w:r>
      <w:proofErr w:type="spellStart"/>
      <w:r>
        <w:t>PC의</w:t>
      </w:r>
      <w:proofErr w:type="spellEnd"/>
      <w:r>
        <w:t xml:space="preserve"> 스페이스바나 모바일 화면 터치를 누르면 위로 점프합니다.</w:t>
      </w:r>
    </w:p>
    <w:p w14:paraId="46F4BADE" w14:textId="77777777" w:rsidR="00532BA6" w:rsidRDefault="00532BA6" w:rsidP="00532BA6">
      <w:pPr>
        <w:pStyle w:val="ab"/>
      </w:pPr>
      <w:r>
        <w:t>2. 우측에서 좌측으로 두 가지 물체가 무작위로 다가옵니다. 하나는 획득해야 할 아이템인 메뚜기(먹이)고, 다른 하나는 피해야</w:t>
      </w:r>
    </w:p>
    <w:p w14:paraId="35B1A2A0" w14:textId="77777777" w:rsidR="00532BA6" w:rsidRDefault="00532BA6" w:rsidP="00532BA6">
      <w:pPr>
        <w:pStyle w:val="ab"/>
      </w:pPr>
      <w:r>
        <w:t>할 장애물인 뱀(천적)입니다.</w:t>
      </w:r>
    </w:p>
    <w:p w14:paraId="7AB8B501" w14:textId="77777777" w:rsidR="00532BA6" w:rsidRDefault="00532BA6" w:rsidP="00532BA6">
      <w:pPr>
        <w:pStyle w:val="ab"/>
      </w:pPr>
      <w:r>
        <w:t>3. 개구리가 메뚜기에 닿으면(충돌 판정) “냠냠.” 소리가 나면서 점수가 10점 올라갑니다.</w:t>
      </w:r>
    </w:p>
    <w:p w14:paraId="1B04E240" w14:textId="77777777" w:rsidR="00532BA6" w:rsidRDefault="00532BA6" w:rsidP="00532BA6">
      <w:pPr>
        <w:pStyle w:val="ab"/>
      </w:pPr>
      <w:r>
        <w:t>4. 개구리가 뱀에 닿으면 플레이어의 하트(목숨, 총 3개)가 1개 깎입니다.</w:t>
      </w:r>
    </w:p>
    <w:p w14:paraId="25686088" w14:textId="77777777" w:rsidR="00532BA6" w:rsidRDefault="00532BA6" w:rsidP="00532BA6">
      <w:pPr>
        <w:pStyle w:val="ab"/>
      </w:pPr>
      <w:r>
        <w:t xml:space="preserve">5. 하트 3개가 모두 없어지면 “게임 오버! 천적에게 </w:t>
      </w:r>
      <w:proofErr w:type="spellStart"/>
      <w:r>
        <w:t>잡아먹혔습니다</w:t>
      </w:r>
      <w:proofErr w:type="spellEnd"/>
      <w:r>
        <w:t xml:space="preserve">.”라는 </w:t>
      </w:r>
      <w:proofErr w:type="spellStart"/>
      <w:r>
        <w:t>알림창이</w:t>
      </w:r>
      <w:proofErr w:type="spellEnd"/>
      <w:r>
        <w:t xml:space="preserve"> 뜨고 게임이 종료됩니다.</w:t>
      </w:r>
    </w:p>
    <w:p w14:paraId="304C0C7C" w14:textId="77777777" w:rsidR="00532BA6" w:rsidRDefault="00532BA6" w:rsidP="00532BA6">
      <w:pPr>
        <w:rPr>
          <w:sz w:val="13"/>
          <w:szCs w:val="13"/>
        </w:rPr>
      </w:pPr>
    </w:p>
    <w:p w14:paraId="7087CB08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255쪽 수업 적용하기 02. [수학] 3의 배수를 밟아라! 징검다리 게임</w:t>
      </w:r>
    </w:p>
    <w:p w14:paraId="2484F7E1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p.255</w:t>
      </w:r>
      <w:proofErr w:type="gramEnd"/>
      <w:r>
        <w:t xml:space="preserve"> 배수 징검다리 점프 게임</w:t>
      </w:r>
    </w:p>
    <w:p w14:paraId="1C2643E3" w14:textId="77777777" w:rsidR="00532BA6" w:rsidRDefault="00532BA6" w:rsidP="00532BA6">
      <w:pPr>
        <w:pStyle w:val="ab"/>
      </w:pPr>
      <w:r>
        <w:t>당신은 초등학생의 수학 연산 능력을 높여주는 게임 개발자입니다.</w:t>
      </w:r>
    </w:p>
    <w:p w14:paraId="03072A71" w14:textId="77777777" w:rsidR="00532BA6" w:rsidRDefault="00532BA6" w:rsidP="00532BA6">
      <w:pPr>
        <w:pStyle w:val="ab"/>
      </w:pPr>
      <w:r>
        <w:t xml:space="preserve">5학년 1학기 수학 약수와 배수 개념을 익힐 수 있는 </w:t>
      </w:r>
      <w:proofErr w:type="spellStart"/>
      <w:r>
        <w:t>탑다운</w:t>
      </w:r>
      <w:proofErr w:type="spellEnd"/>
      <w:r>
        <w:t xml:space="preserve"> 뷰(</w:t>
      </w:r>
      <w:proofErr w:type="spellStart"/>
      <w:r>
        <w:t>Top-down</w:t>
      </w:r>
      <w:proofErr w:type="spellEnd"/>
      <w:r>
        <w:t>) 방식의 징검다리 점프 게임을 코딩해주세요.</w:t>
      </w:r>
    </w:p>
    <w:p w14:paraId="44F3F5C3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5E2802F8" w14:textId="77777777" w:rsidR="00532BA6" w:rsidRDefault="00532BA6" w:rsidP="00532BA6">
      <w:pPr>
        <w:pStyle w:val="ab"/>
      </w:pPr>
      <w:r>
        <w:t>1. 화면 상단에서 두 개의 돌다리가 한 쌍으로 계속해서 내려옵니다.</w:t>
      </w:r>
    </w:p>
    <w:p w14:paraId="4006DFBA" w14:textId="77777777" w:rsidR="00532BA6" w:rsidRDefault="00532BA6" w:rsidP="00532BA6">
      <w:pPr>
        <w:pStyle w:val="ab"/>
      </w:pPr>
      <w:r>
        <w:t>2. 두 돌다리 위에는 무작위 숫자가 적혀 있습니다. 하나는 반드시 3의 배수(예: 12, 15, 30)이고, 다른 하나는 3의 배수가 아닌 수(예: 13, 16, 28)입니다.</w:t>
      </w:r>
    </w:p>
    <w:p w14:paraId="62C1B12B" w14:textId="77777777" w:rsidR="00532BA6" w:rsidRDefault="00532BA6" w:rsidP="00532BA6">
      <w:pPr>
        <w:pStyle w:val="ab"/>
      </w:pPr>
      <w:r>
        <w:t>3. 플레이어가 좌우 방향키를 눌러 정답인 3의 배수 돌다리로 점프하면, 안전하게 착지하고 점수가 1점 올라갑니다.</w:t>
      </w:r>
    </w:p>
    <w:p w14:paraId="3BB6AD37" w14:textId="77777777" w:rsidR="00532BA6" w:rsidRDefault="00532BA6" w:rsidP="00532BA6">
      <w:pPr>
        <w:pStyle w:val="ab"/>
      </w:pPr>
      <w:r>
        <w:t>4. 만약 3의 배수가 아닌 수가 적힌 돌다리를 밟으면, 다리가 부서지며 캐릭터가 물에 떨어지는 애니메이션과 함께 게임이 즉시 종료됩니다.</w:t>
      </w:r>
    </w:p>
    <w:p w14:paraId="6A1FF4B7" w14:textId="77777777" w:rsidR="00532BA6" w:rsidRDefault="00532BA6" w:rsidP="00532BA6">
      <w:pPr>
        <w:rPr>
          <w:sz w:val="13"/>
          <w:szCs w:val="13"/>
        </w:rPr>
      </w:pPr>
    </w:p>
    <w:p w14:paraId="66FBF33C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257쪽 수업 적용하기 03. [국어] 틀린 맞춤법 장애물을 피하는 런(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Run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>) 게임</w:t>
      </w:r>
    </w:p>
    <w:p w14:paraId="6AAF2E12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p.257</w:t>
      </w:r>
      <w:proofErr w:type="gramEnd"/>
      <w:r>
        <w:t xml:space="preserve"> 맞춤법 런 게임</w:t>
      </w:r>
    </w:p>
    <w:p w14:paraId="5D874A3E" w14:textId="77777777" w:rsidR="00532BA6" w:rsidRDefault="00532BA6" w:rsidP="00532BA6">
      <w:pPr>
        <w:pStyle w:val="ab"/>
      </w:pPr>
      <w:r>
        <w:t>당신은 헷갈리는 국어 문법을 재미있게 가르쳐주는 게임 개발자입니다.</w:t>
      </w:r>
    </w:p>
    <w:p w14:paraId="2A382755" w14:textId="77777777" w:rsidR="00532BA6" w:rsidRDefault="00532BA6" w:rsidP="00532BA6">
      <w:pPr>
        <w:pStyle w:val="ab"/>
      </w:pPr>
      <w:r>
        <w:lastRenderedPageBreak/>
        <w:t xml:space="preserve">초등학교 </w:t>
      </w:r>
      <w:proofErr w:type="spellStart"/>
      <w:r>
        <w:t>중학년</w:t>
      </w:r>
      <w:proofErr w:type="spellEnd"/>
      <w:r>
        <w:t xml:space="preserve"> 수준에 맞춘 런(</w:t>
      </w:r>
      <w:proofErr w:type="spellStart"/>
      <w:r>
        <w:t>Run</w:t>
      </w:r>
      <w:proofErr w:type="spellEnd"/>
      <w:r>
        <w:t xml:space="preserve">) 게임 형태의 맞춤법 퀴즈 </w:t>
      </w:r>
      <w:proofErr w:type="spellStart"/>
      <w:r>
        <w:t>웹앱을</w:t>
      </w:r>
      <w:proofErr w:type="spellEnd"/>
      <w:r>
        <w:t xml:space="preserve"> 코딩해주세요.</w:t>
      </w:r>
    </w:p>
    <w:p w14:paraId="4749B68E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71ED34C8" w14:textId="77777777" w:rsidR="00532BA6" w:rsidRDefault="00532BA6" w:rsidP="00532BA6">
      <w:pPr>
        <w:pStyle w:val="ab"/>
      </w:pPr>
      <w:r>
        <w:t xml:space="preserve">1. 캐릭터가 끝없이 우측으로 달려가는 </w:t>
      </w:r>
      <w:proofErr w:type="spellStart"/>
      <w:r>
        <w:t>횡스크롤</w:t>
      </w:r>
      <w:proofErr w:type="spellEnd"/>
      <w:r>
        <w:t xml:space="preserve"> 러닝 게임입니다.</w:t>
      </w:r>
    </w:p>
    <w:p w14:paraId="340EDCA3" w14:textId="77777777" w:rsidR="00532BA6" w:rsidRDefault="00532BA6" w:rsidP="00532BA6">
      <w:pPr>
        <w:pStyle w:val="ab"/>
      </w:pPr>
      <w:r>
        <w:t xml:space="preserve">2. 길 위에는 텍스트 블록들이 나타납니다. 피해야 할 장애물 블록에는 틀린 맞춤법인 안 되, 몇 일, </w:t>
      </w:r>
      <w:proofErr w:type="spellStart"/>
      <w:r>
        <w:t>어의없다가</w:t>
      </w:r>
      <w:proofErr w:type="spellEnd"/>
      <w:r>
        <w:t xml:space="preserve"> 무작위로 적혀 있습니다.</w:t>
      </w:r>
    </w:p>
    <w:p w14:paraId="393315FC" w14:textId="77777777" w:rsidR="00532BA6" w:rsidRDefault="00532BA6" w:rsidP="00532BA6">
      <w:pPr>
        <w:pStyle w:val="ab"/>
      </w:pPr>
      <w:r>
        <w:t>3. 획득해야 할 아이템 블록에는 올바른 맞춤법인 안 돼, 며칠, 어이없다가 빛나는 효과와 함께 적혀 있습니다.</w:t>
      </w:r>
    </w:p>
    <w:p w14:paraId="77DF23EF" w14:textId="77777777" w:rsidR="00532BA6" w:rsidRDefault="00532BA6" w:rsidP="00532BA6">
      <w:pPr>
        <w:pStyle w:val="ab"/>
      </w:pPr>
      <w:r>
        <w:t xml:space="preserve">4. 캐릭터가 틀린 맞춤법 블록에 부딪히면 </w:t>
      </w:r>
      <w:proofErr w:type="spellStart"/>
      <w:r>
        <w:t>삐익</w:t>
      </w:r>
      <w:proofErr w:type="spellEnd"/>
      <w:r>
        <w:t xml:space="preserve">- 하는 경고음과 함께 화면이 빨갛게 </w:t>
      </w:r>
      <w:proofErr w:type="spellStart"/>
      <w:r>
        <w:t>깜빡거립니다</w:t>
      </w:r>
      <w:proofErr w:type="spellEnd"/>
      <w:r>
        <w:t>.</w:t>
      </w:r>
    </w:p>
    <w:p w14:paraId="46727B4A" w14:textId="77777777" w:rsidR="00532BA6" w:rsidRDefault="00532BA6" w:rsidP="00532BA6">
      <w:pPr>
        <w:pStyle w:val="ab"/>
      </w:pPr>
      <w:r>
        <w:t>5. 올바른 맞춤법 블록을 획득하면 “</w:t>
      </w:r>
      <w:proofErr w:type="spellStart"/>
      <w:r>
        <w:t>정답!”이라는</w:t>
      </w:r>
      <w:proofErr w:type="spellEnd"/>
      <w:r>
        <w:t xml:space="preserve"> 글씨가 뜨며 캐릭터의 달리기 속도가 조금씩 빨라집니다.</w:t>
      </w:r>
    </w:p>
    <w:p w14:paraId="30F09C47" w14:textId="77777777" w:rsidR="00532BA6" w:rsidRDefault="00532BA6" w:rsidP="00532BA6">
      <w:pPr>
        <w:rPr>
          <w:sz w:val="13"/>
          <w:szCs w:val="13"/>
        </w:rPr>
      </w:pPr>
    </w:p>
    <w:p w14:paraId="19A813D5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260쪽 수업 적용하기 04. [영어] 핵심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영단어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찾기 퍼즐 게임</w:t>
      </w:r>
    </w:p>
    <w:p w14:paraId="600D8328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p.260</w:t>
      </w:r>
      <w:proofErr w:type="gramEnd"/>
      <w:r>
        <w:t xml:space="preserve"> </w:t>
      </w:r>
      <w:proofErr w:type="spellStart"/>
      <w:r>
        <w:t>영단어</w:t>
      </w:r>
      <w:proofErr w:type="spellEnd"/>
      <w:r>
        <w:t xml:space="preserve"> 단어 찾기 </w:t>
      </w:r>
      <w:proofErr w:type="spellStart"/>
      <w:r>
        <w:t>웹앱</w:t>
      </w:r>
      <w:proofErr w:type="spellEnd"/>
    </w:p>
    <w:p w14:paraId="016D78E4" w14:textId="77777777" w:rsidR="00532BA6" w:rsidRDefault="00532BA6" w:rsidP="00532BA6">
      <w:pPr>
        <w:pStyle w:val="ab"/>
      </w:pPr>
      <w:r>
        <w:t>당신은 초등학생들이 즐겁게 영단어를 외울 수 있도록 돕는 게임 개발자입니다. 4학년 영어 단원 복습을 위한 단어 찾기(</w:t>
      </w:r>
      <w:proofErr w:type="spellStart"/>
      <w:r>
        <w:t>숨은글씨찾기</w:t>
      </w:r>
      <w:proofErr w:type="spellEnd"/>
      <w:r>
        <w:t xml:space="preserve">) </w:t>
      </w:r>
      <w:proofErr w:type="spellStart"/>
      <w:r>
        <w:t>웹앱을</w:t>
      </w:r>
      <w:proofErr w:type="spellEnd"/>
      <w:r>
        <w:t xml:space="preserve"> 코딩해주세요.</w:t>
      </w:r>
    </w:p>
    <w:p w14:paraId="5FC370C2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67C9A994" w14:textId="77777777" w:rsidR="00532BA6" w:rsidRDefault="00532BA6" w:rsidP="00532BA6">
      <w:pPr>
        <w:pStyle w:val="ab"/>
      </w:pPr>
      <w:r>
        <w:t>1. 화면 중앙에 10x10 크기의 알파벳 그리드(격자) 판을 만들어줍니다. 빈칸은 무작위 알파벳으로 채워집니다.</w:t>
      </w:r>
    </w:p>
    <w:p w14:paraId="3E7B75AC" w14:textId="77777777" w:rsidR="00532BA6" w:rsidRDefault="00532BA6" w:rsidP="00532BA6">
      <w:pPr>
        <w:pStyle w:val="ab"/>
      </w:pPr>
      <w:r>
        <w:t xml:space="preserve">2. 그리드 안에 다음 5개의 영단어를 가로 또는 세로 방향으로 숨겨줍니다: APPLE, BANANA, GRAPE, </w:t>
      </w:r>
      <w:proofErr w:type="gramStart"/>
      <w:r>
        <w:t>MELON,PEACH</w:t>
      </w:r>
      <w:proofErr w:type="gramEnd"/>
    </w:p>
    <w:p w14:paraId="215E1856" w14:textId="77777777" w:rsidR="00532BA6" w:rsidRDefault="00532BA6" w:rsidP="00532BA6">
      <w:pPr>
        <w:pStyle w:val="ab"/>
      </w:pPr>
      <w:r>
        <w:t xml:space="preserve">3. 화면 하단에는 찾아야 할 5개의 </w:t>
      </w:r>
      <w:proofErr w:type="spellStart"/>
      <w:r>
        <w:t>영단어</w:t>
      </w:r>
      <w:proofErr w:type="spellEnd"/>
      <w:r>
        <w:t xml:space="preserve"> 목록이 표시됩니다.</w:t>
      </w:r>
    </w:p>
    <w:p w14:paraId="31D84E58" w14:textId="77777777" w:rsidR="00532BA6" w:rsidRDefault="00532BA6" w:rsidP="00532BA6">
      <w:pPr>
        <w:pStyle w:val="ab"/>
      </w:pPr>
      <w:r>
        <w:t xml:space="preserve">4. 플레이어가 마우스 드래그(또는 화면 터치 후 슬라이드)로 숨겨진 단어를 정확하게 이으면, 해당 단어 위에 노란색 </w:t>
      </w:r>
      <w:proofErr w:type="spellStart"/>
      <w:r>
        <w:t>형광펜이</w:t>
      </w:r>
      <w:proofErr w:type="spellEnd"/>
      <w:r>
        <w:t xml:space="preserve"> 칠해지는 효과가 나타납니다.</w:t>
      </w:r>
    </w:p>
    <w:p w14:paraId="52425B29" w14:textId="77777777" w:rsidR="00532BA6" w:rsidRDefault="00532BA6" w:rsidP="00532BA6">
      <w:pPr>
        <w:pStyle w:val="ab"/>
      </w:pPr>
      <w:r>
        <w:t xml:space="preserve">5. 단어를 찾을 때마다 하단의 단어 목록에 취소선이 그어지며, 5개를 모두 찾으면 “축하합니다! 모두 </w:t>
      </w:r>
      <w:proofErr w:type="spellStart"/>
      <w:r>
        <w:t>찾았습니다!”라는</w:t>
      </w:r>
      <w:proofErr w:type="spellEnd"/>
      <w:r>
        <w:t xml:space="preserve"> 팝업창을 띄워줍니다.</w:t>
      </w:r>
    </w:p>
    <w:p w14:paraId="56B021E3" w14:textId="77777777" w:rsidR="00532BA6" w:rsidRDefault="00532BA6" w:rsidP="00532BA6">
      <w:pPr>
        <w:rPr>
          <w:sz w:val="13"/>
          <w:szCs w:val="13"/>
        </w:rPr>
      </w:pPr>
    </w:p>
    <w:p w14:paraId="3E10F42E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262쪽 수업 적용하기 05. [사회] 흩어진 단서를 조립하라! 촌락과 도시 분류 게임</w:t>
      </w:r>
    </w:p>
    <w:p w14:paraId="2B746613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p.262</w:t>
      </w:r>
      <w:proofErr w:type="gramEnd"/>
      <w:r>
        <w:t xml:space="preserve"> 촌락과 도시 분류 게임</w:t>
      </w:r>
    </w:p>
    <w:p w14:paraId="2B7CA6D1" w14:textId="77777777" w:rsidR="00532BA6" w:rsidRDefault="00532BA6" w:rsidP="00532BA6">
      <w:pPr>
        <w:pStyle w:val="ab"/>
      </w:pPr>
      <w:r>
        <w:t>당신은 복잡한 사회 개념을 쉽게 구조화해 주는 게임 개발자입니다. 초등학교 4학년 사회 교과서에 나오는 촌락과 도시의 특징</w:t>
      </w:r>
    </w:p>
    <w:p w14:paraId="68187771" w14:textId="77777777" w:rsidR="00532BA6" w:rsidRDefault="00532BA6" w:rsidP="00532BA6">
      <w:pPr>
        <w:pStyle w:val="ab"/>
      </w:pPr>
      <w:r>
        <w:t>을 분류하는 드래그 앤 드롭 게임을 코딩해주세요.</w:t>
      </w:r>
    </w:p>
    <w:p w14:paraId="0DAB09E3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75A70927" w14:textId="77777777" w:rsidR="00532BA6" w:rsidRDefault="00532BA6" w:rsidP="00532BA6">
      <w:pPr>
        <w:pStyle w:val="ab"/>
      </w:pPr>
      <w:r>
        <w:t>1. 화면 중앙에 두 개의 큰 박스를 만듭니다. 왼쪽 박스는 촌락, 오른쪽 박스는 도시라고 제목을 적어줍니다.</w:t>
      </w:r>
    </w:p>
    <w:p w14:paraId="24170625" w14:textId="77777777" w:rsidR="00532BA6" w:rsidRDefault="00532BA6" w:rsidP="00532BA6">
      <w:pPr>
        <w:pStyle w:val="ab"/>
      </w:pPr>
      <w:r>
        <w:t>2. 화면 하단에는 다음 6개의 텍스트 타일이 흩어져 있습니다: [인구 밀집], [자연환경 이용], [높은 빌딩], [농업/어업 종사], [교통혼잡], [마을 회관]</w:t>
      </w:r>
    </w:p>
    <w:p w14:paraId="22537F5A" w14:textId="77777777" w:rsidR="00532BA6" w:rsidRDefault="00532BA6" w:rsidP="00532BA6">
      <w:pPr>
        <w:pStyle w:val="ab"/>
      </w:pPr>
      <w:r>
        <w:t xml:space="preserve">3. 플레이어가 마우스로 타일을 집어서 알맞은 박스(촌락 또는 도시)로 드래그 앤 </w:t>
      </w:r>
      <w:proofErr w:type="spellStart"/>
      <w:r>
        <w:t>드롭하여</w:t>
      </w:r>
      <w:proofErr w:type="spellEnd"/>
      <w:r>
        <w:t xml:space="preserve"> 넣을 수 있습니다.</w:t>
      </w:r>
    </w:p>
    <w:p w14:paraId="7849653A" w14:textId="77777777" w:rsidR="00532BA6" w:rsidRDefault="00532BA6" w:rsidP="00532BA6">
      <w:pPr>
        <w:pStyle w:val="ab"/>
      </w:pPr>
      <w:r>
        <w:t>4. 타일이 올바른 박스에 들어가면 초록색으로 변하며 고정됩니다.</w:t>
      </w:r>
    </w:p>
    <w:p w14:paraId="32BD517D" w14:textId="77777777" w:rsidR="00532BA6" w:rsidRDefault="00532BA6" w:rsidP="00532BA6">
      <w:pPr>
        <w:pStyle w:val="ab"/>
      </w:pPr>
      <w:r>
        <w:lastRenderedPageBreak/>
        <w:t>5. 만약 타일이 틀린 박스에 들어가면 “띠용.” 소리와 함께 원래 있던 하단 자리로 튕겨 돌아갑니다(</w:t>
      </w:r>
      <w:proofErr w:type="spellStart"/>
      <w:r>
        <w:t>Bounce</w:t>
      </w:r>
      <w:proofErr w:type="spellEnd"/>
      <w:r>
        <w:t xml:space="preserve"> </w:t>
      </w:r>
      <w:proofErr w:type="spellStart"/>
      <w:r>
        <w:t>back</w:t>
      </w:r>
      <w:proofErr w:type="spellEnd"/>
      <w:r>
        <w:t>).</w:t>
      </w:r>
    </w:p>
    <w:p w14:paraId="23EC0626" w14:textId="77777777" w:rsidR="00532BA6" w:rsidRDefault="00532BA6" w:rsidP="00532BA6">
      <w:pPr>
        <w:rPr>
          <w:sz w:val="13"/>
          <w:szCs w:val="13"/>
        </w:rPr>
      </w:pPr>
    </w:p>
    <w:p w14:paraId="30B49C33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263쪽 수업 적용하기 06. [과학] 동물 서식지를 알맞게 분류하는 바구니 게임</w:t>
      </w:r>
    </w:p>
    <w:p w14:paraId="1BD91371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p.263</w:t>
      </w:r>
      <w:proofErr w:type="gramEnd"/>
      <w:r>
        <w:t xml:space="preserve"> 서식지 바구니 분류 게임</w:t>
      </w:r>
    </w:p>
    <w:p w14:paraId="71CB9164" w14:textId="77777777" w:rsidR="00532BA6" w:rsidRDefault="00532BA6" w:rsidP="00532BA6">
      <w:pPr>
        <w:pStyle w:val="ab"/>
      </w:pPr>
      <w:r>
        <w:t>당신은 초등학생의 호기심을 자극하는 게임 개발자입니다. 3학년 과학 동물의 생활 단원을 위한 서식지 분류 바구니 게임을 코딩해주세요.</w:t>
      </w:r>
    </w:p>
    <w:p w14:paraId="2995A423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6CC6A176" w14:textId="77777777" w:rsidR="00532BA6" w:rsidRDefault="00532BA6" w:rsidP="00532BA6">
      <w:pPr>
        <w:pStyle w:val="ab"/>
      </w:pPr>
      <w:r>
        <w:t>1. 화면 하단에 세 개의 바구니 이미지를 나란히 배치하고, 각각 [땅], [물], [하늘]이라는 라벨을 붙여줍니다.</w:t>
      </w:r>
    </w:p>
    <w:p w14:paraId="1B2D2867" w14:textId="77777777" w:rsidR="00532BA6" w:rsidRDefault="00532BA6" w:rsidP="00532BA6">
      <w:pPr>
        <w:pStyle w:val="ab"/>
      </w:pPr>
      <w:r>
        <w:t>2. 화면 상단에는 다음 동물들의 이름이 적힌 동그란 칩 여섯 개가 둥둥 떠 있습니다: [강아지], [오징어], [독수리], [지렁이], [고래], [참새]</w:t>
      </w:r>
    </w:p>
    <w:p w14:paraId="2E73A6B3" w14:textId="77777777" w:rsidR="00532BA6" w:rsidRDefault="00532BA6" w:rsidP="00532BA6">
      <w:pPr>
        <w:pStyle w:val="ab"/>
      </w:pPr>
      <w:r>
        <w:t xml:space="preserve">3. 플레이어가 동물 칩을 마우스로 </w:t>
      </w:r>
      <w:proofErr w:type="spellStart"/>
      <w:r>
        <w:t>드래그하여</w:t>
      </w:r>
      <w:proofErr w:type="spellEnd"/>
      <w:r>
        <w:t xml:space="preserve"> 알맞은 서식지 바구니에 떨어뜨리는 로직을 구현해주세요.</w:t>
      </w:r>
    </w:p>
    <w:p w14:paraId="25CEEC1B" w14:textId="77777777" w:rsidR="00532BA6" w:rsidRDefault="00532BA6" w:rsidP="00532BA6">
      <w:pPr>
        <w:pStyle w:val="ab"/>
      </w:pPr>
      <w:r>
        <w:t>4. 정답 바구니에 넣으면 칩이 바구니 안으로 쏙 사라지며 “+1점” 텍스트가 떠오릅니다.</w:t>
      </w:r>
    </w:p>
    <w:p w14:paraId="0E44A1CD" w14:textId="77777777" w:rsidR="00532BA6" w:rsidRDefault="00532BA6" w:rsidP="00532BA6">
      <w:pPr>
        <w:pStyle w:val="ab"/>
      </w:pPr>
      <w:r>
        <w:t>5. 오답 바구니에 넣으면 칩이 원래 자리로 돌아가며 빨간색으로 한 번 깜빡입니다.</w:t>
      </w:r>
    </w:p>
    <w:p w14:paraId="79FFEEB7" w14:textId="77777777" w:rsidR="00532BA6" w:rsidRDefault="00532BA6" w:rsidP="00532BA6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14:paraId="6A75D9FD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264쪽 수업 적용하기 06. [과학] 동물 서식지를 알맞게 분류하는 바구니 게임</w:t>
      </w:r>
    </w:p>
    <w:p w14:paraId="4638B453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p.264</w:t>
      </w:r>
      <w:proofErr w:type="gramEnd"/>
      <w:r>
        <w:t xml:space="preserve"> 동물 아이콘 이미지 활용</w:t>
      </w:r>
    </w:p>
    <w:p w14:paraId="086A9FD5" w14:textId="77777777" w:rsidR="00532BA6" w:rsidRDefault="00532BA6" w:rsidP="00532BA6">
      <w:pPr>
        <w:pStyle w:val="ab"/>
      </w:pPr>
      <w:r>
        <w:t xml:space="preserve">동물 이름 대신 내가 지정한 이미지 소스를 넣을 수 있게 이미지 </w:t>
      </w:r>
      <w:proofErr w:type="spellStart"/>
      <w:r>
        <w:t>플레이스홀더</w:t>
      </w:r>
      <w:proofErr w:type="spellEnd"/>
      <w:r>
        <w:t>(</w:t>
      </w:r>
      <w:proofErr w:type="spellStart"/>
      <w:r>
        <w:t>Placeholder</w:t>
      </w:r>
      <w:proofErr w:type="spellEnd"/>
      <w:r>
        <w:t>) 형태로 만들어줘.</w:t>
      </w:r>
    </w:p>
    <w:p w14:paraId="7D827362" w14:textId="77777777" w:rsidR="00532BA6" w:rsidRDefault="00532BA6" w:rsidP="00532BA6">
      <w:pPr>
        <w:rPr>
          <w:sz w:val="13"/>
          <w:szCs w:val="13"/>
        </w:rPr>
      </w:pPr>
    </w:p>
    <w:p w14:paraId="109181F9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267쪽 수업 적용하기 07. [수학] 정답으로 차선 변경! 3차선 구구단 레이싱 게임</w:t>
      </w:r>
    </w:p>
    <w:p w14:paraId="3933DB3D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p.267</w:t>
      </w:r>
      <w:proofErr w:type="gramEnd"/>
      <w:r>
        <w:t xml:space="preserve"> 3차선 </w:t>
      </w:r>
      <w:proofErr w:type="spellStart"/>
      <w:r>
        <w:t>곱셈구구</w:t>
      </w:r>
      <w:proofErr w:type="spellEnd"/>
      <w:r>
        <w:t xml:space="preserve"> 레이싱</w:t>
      </w:r>
    </w:p>
    <w:p w14:paraId="156E8C54" w14:textId="77777777" w:rsidR="00532BA6" w:rsidRDefault="00532BA6" w:rsidP="00532BA6">
      <w:pPr>
        <w:pStyle w:val="ab"/>
      </w:pPr>
      <w:r>
        <w:t xml:space="preserve">당신은 초등학생의 기초 연산 능력을 길러주는 게임 개발자입니다. 2학년 수학 </w:t>
      </w:r>
      <w:proofErr w:type="spellStart"/>
      <w:r>
        <w:t>곱셈구구</w:t>
      </w:r>
      <w:proofErr w:type="spellEnd"/>
      <w:r>
        <w:t xml:space="preserve"> 능력을 향상시킬 수 있는 자동차 레이</w:t>
      </w:r>
    </w:p>
    <w:p w14:paraId="4D0A2BD6" w14:textId="77777777" w:rsidR="00532BA6" w:rsidRDefault="00532BA6" w:rsidP="00532BA6">
      <w:pPr>
        <w:pStyle w:val="ab"/>
      </w:pPr>
      <w:r>
        <w:t>싱 게임을 코딩해주세요.</w:t>
      </w:r>
    </w:p>
    <w:p w14:paraId="1A4088DC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38CF2AC7" w14:textId="77777777" w:rsidR="00532BA6" w:rsidRDefault="00532BA6" w:rsidP="00532BA6">
      <w:pPr>
        <w:pStyle w:val="ab"/>
      </w:pPr>
      <w:r>
        <w:t>1. 화면 좌측에는 플레이어의 자동차가 있고, 우측 끝에는 결승선 깃발이 있습니다.</w:t>
      </w:r>
    </w:p>
    <w:p w14:paraId="7EA8D960" w14:textId="77777777" w:rsidR="00532BA6" w:rsidRDefault="00532BA6" w:rsidP="00532BA6">
      <w:pPr>
        <w:pStyle w:val="ab"/>
      </w:pPr>
      <w:r>
        <w:t xml:space="preserve">2. 화면 하단 중앙에는 “7 </w:t>
      </w:r>
      <w:proofErr w:type="spellStart"/>
      <w:r>
        <w:t>x</w:t>
      </w:r>
      <w:proofErr w:type="spellEnd"/>
      <w:r>
        <w:t xml:space="preserve"> 6 </w:t>
      </w:r>
      <w:proofErr w:type="gramStart"/>
      <w:r>
        <w:t>= ?</w:t>
      </w:r>
      <w:proofErr w:type="gramEnd"/>
      <w:r>
        <w:t xml:space="preserve">”과 같은 무작위 </w:t>
      </w:r>
      <w:proofErr w:type="spellStart"/>
      <w:r>
        <w:t>곱셈구구</w:t>
      </w:r>
      <w:proofErr w:type="spellEnd"/>
      <w:r>
        <w:t xml:space="preserve"> 문제가 텍스트로 나타나고, 그 밑에 정답을 입력할 수 있는 빈칸과 [확인] 버튼이 있습니다.</w:t>
      </w:r>
    </w:p>
    <w:p w14:paraId="2EA823D9" w14:textId="77777777" w:rsidR="00532BA6" w:rsidRDefault="00532BA6" w:rsidP="00532BA6">
      <w:pPr>
        <w:pStyle w:val="ab"/>
      </w:pPr>
      <w:r>
        <w:t xml:space="preserve">3. 플레이어가 빈칸에 올바른 정답(예: 42)을 입력하고 [확인] 버튼(또는 </w:t>
      </w:r>
      <w:proofErr w:type="spellStart"/>
      <w:r>
        <w:t>엔터키</w:t>
      </w:r>
      <w:proofErr w:type="spellEnd"/>
      <w:r>
        <w:t>)을 누르면, “</w:t>
      </w:r>
      <w:proofErr w:type="spellStart"/>
      <w:r>
        <w:t>부릉</w:t>
      </w:r>
      <w:proofErr w:type="spellEnd"/>
      <w:r>
        <w:t>!” 소리와 함께 자동차가 우측으로 화면 전체 길이의 10%만큼 전진합니다. 그리고 곧바로 새로운 문제가 출제됩니다.</w:t>
      </w:r>
    </w:p>
    <w:p w14:paraId="03740BEF" w14:textId="77777777" w:rsidR="00532BA6" w:rsidRDefault="00532BA6" w:rsidP="00532BA6">
      <w:pPr>
        <w:pStyle w:val="ab"/>
      </w:pPr>
      <w:r>
        <w:t>4. 만약 오답을 입력하면 “</w:t>
      </w:r>
      <w:proofErr w:type="spellStart"/>
      <w:r>
        <w:t>삐익</w:t>
      </w:r>
      <w:proofErr w:type="spellEnd"/>
      <w:r>
        <w:t>-” 하는 경고음이 울리고, 자동차가 1초 동안 움직이지 못하는 페널티가 주어집니다.</w:t>
      </w:r>
    </w:p>
    <w:p w14:paraId="15FA89F9" w14:textId="77777777" w:rsidR="00532BA6" w:rsidRDefault="00532BA6" w:rsidP="00532BA6">
      <w:pPr>
        <w:pStyle w:val="ab"/>
      </w:pPr>
      <w:r>
        <w:t>5. 총 10번의 정답을 맞혀 결승선에 도달하면, “</w:t>
      </w:r>
      <w:proofErr w:type="spellStart"/>
      <w:r>
        <w:t>연산왕</w:t>
      </w:r>
      <w:proofErr w:type="spellEnd"/>
      <w:r>
        <w:t xml:space="preserve"> </w:t>
      </w:r>
      <w:proofErr w:type="spellStart"/>
      <w:r>
        <w:t>달성!”이라는</w:t>
      </w:r>
      <w:proofErr w:type="spellEnd"/>
      <w:r>
        <w:t xml:space="preserve"> 커다란 팝업창을 띄워주세요.</w:t>
      </w:r>
    </w:p>
    <w:p w14:paraId="478BC722" w14:textId="77777777" w:rsidR="00532BA6" w:rsidRDefault="00532BA6" w:rsidP="00532BA6">
      <w:pPr>
        <w:rPr>
          <w:sz w:val="13"/>
          <w:szCs w:val="13"/>
        </w:rPr>
      </w:pPr>
    </w:p>
    <w:p w14:paraId="58634D99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268쪽 수업 적용하기 08. [국어] 예절 바른 배달 기사! 알맞은 높임말 레이싱 게임</w:t>
      </w:r>
    </w:p>
    <w:p w14:paraId="74A4D626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p.268</w:t>
      </w:r>
      <w:proofErr w:type="gramEnd"/>
      <w:r>
        <w:t xml:space="preserve"> 높임말 배달 레이싱</w:t>
      </w:r>
    </w:p>
    <w:p w14:paraId="72B85B66" w14:textId="77777777" w:rsidR="00532BA6" w:rsidRDefault="00532BA6" w:rsidP="00532BA6">
      <w:pPr>
        <w:pStyle w:val="ab"/>
      </w:pPr>
      <w:r>
        <w:t>당신은 초등학생의 바른 언어 습관을 길러주는 게임 개발자입니다. 4학년 국어의 높임 표현 성취 기준을 달성할 수 있는 3차선 오토바이 배달 레이싱 게임을 코딩해주세요.</w:t>
      </w:r>
    </w:p>
    <w:p w14:paraId="259751F7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39303896" w14:textId="77777777" w:rsidR="00532BA6" w:rsidRDefault="00532BA6" w:rsidP="00532BA6">
      <w:pPr>
        <w:pStyle w:val="ab"/>
      </w:pPr>
      <w:r>
        <w:t xml:space="preserve">1. 화면은 </w:t>
      </w:r>
      <w:proofErr w:type="spellStart"/>
      <w:r>
        <w:t>탑다운</w:t>
      </w:r>
      <w:proofErr w:type="spellEnd"/>
      <w:r>
        <w:t xml:space="preserve"> 뷰의 3차선 도로이며, 플레이어는 배달 오토바이를 상하좌우 방향키로 조종합니다.</w:t>
      </w:r>
    </w:p>
    <w:p w14:paraId="09F7B3C1" w14:textId="77777777" w:rsidR="00532BA6" w:rsidRDefault="00532BA6" w:rsidP="00532BA6">
      <w:pPr>
        <w:pStyle w:val="ab"/>
      </w:pPr>
      <w:r>
        <w:t>2. 화면 상단에 빈칸이 있는 문장이 나타납니다. (예: “할아버지께서 방에 ______.”)</w:t>
      </w:r>
    </w:p>
    <w:p w14:paraId="7EB79DBE" w14:textId="77777777" w:rsidR="00532BA6" w:rsidRDefault="00532BA6" w:rsidP="00532BA6">
      <w:pPr>
        <w:pStyle w:val="ab"/>
      </w:pPr>
      <w:r>
        <w:t>3. 3개의 차선에는 각각 빈칸에 들어갈 낱말 블록이 다가옵니다. (예: 1차선[있어], 2차선[있으셔], 3차선[계셔])</w:t>
      </w:r>
    </w:p>
    <w:p w14:paraId="652B8FC9" w14:textId="77777777" w:rsidR="00532BA6" w:rsidRDefault="00532BA6" w:rsidP="00532BA6">
      <w:pPr>
        <w:pStyle w:val="ab"/>
      </w:pPr>
      <w:r>
        <w:t>4. 문맥에 맞는 올바른 높임말 블록(계셔)에 부딪히면 “</w:t>
      </w:r>
      <w:proofErr w:type="spellStart"/>
      <w:r>
        <w:t>딩동</w:t>
      </w:r>
      <w:proofErr w:type="spellEnd"/>
      <w:r>
        <w:t>!” 소리와 함께 오토바이가 쏜살같이 전진합니다.</w:t>
      </w:r>
    </w:p>
    <w:p w14:paraId="53380555" w14:textId="77777777" w:rsidR="00532BA6" w:rsidRDefault="00532BA6" w:rsidP="00532BA6">
      <w:pPr>
        <w:pStyle w:val="ab"/>
      </w:pPr>
      <w:r>
        <w:t>5. 틀린 높임말이나 예사말 블록에 부딪히면 경고음과 함께 오토바이의 속도가 줄어듭니다.</w:t>
      </w:r>
    </w:p>
    <w:p w14:paraId="27317CA0" w14:textId="77777777" w:rsidR="00532BA6" w:rsidRDefault="00532BA6" w:rsidP="00532BA6">
      <w:pPr>
        <w:pStyle w:val="ab"/>
      </w:pPr>
      <w:r>
        <w:t xml:space="preserve">총 10개의 높임말 배달을 무사히 마치면 “친절한 </w:t>
      </w:r>
      <w:proofErr w:type="spellStart"/>
      <w:r>
        <w:t>배달왕</w:t>
      </w:r>
      <w:proofErr w:type="spellEnd"/>
      <w:r>
        <w:t>!” 팝업이 나타납니다.</w:t>
      </w:r>
    </w:p>
    <w:p w14:paraId="3086CB6F" w14:textId="77777777" w:rsidR="00532BA6" w:rsidRDefault="00532BA6" w:rsidP="00532BA6">
      <w:pPr>
        <w:rPr>
          <w:sz w:val="13"/>
          <w:szCs w:val="13"/>
        </w:rPr>
      </w:pPr>
    </w:p>
    <w:p w14:paraId="3E373BD7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269쪽 수업 적용하기 09. [과학] 정답 소행성을 파괴하라! 우주선 슈팅 레이싱 게임</w:t>
      </w:r>
    </w:p>
    <w:p w14:paraId="67FF6AC3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p.269</w:t>
      </w:r>
      <w:proofErr w:type="gramEnd"/>
      <w:r>
        <w:t xml:space="preserve"> 우주선 슈팅 레이싱</w:t>
      </w:r>
    </w:p>
    <w:p w14:paraId="4CAFBBDE" w14:textId="77777777" w:rsidR="00532BA6" w:rsidRDefault="00532BA6" w:rsidP="00532BA6">
      <w:pPr>
        <w:pStyle w:val="ab"/>
      </w:pPr>
      <w:r>
        <w:lastRenderedPageBreak/>
        <w:t>당신은 초등 과학 수업을 오락실처럼 다이내믹하게 만드는 게임 개발자입니다. 6학년 태양계 단원을 복습할 수 있는 [</w:t>
      </w:r>
      <w:proofErr w:type="spellStart"/>
      <w:r>
        <w:t>슈팅+레이</w:t>
      </w:r>
      <w:proofErr w:type="spellEnd"/>
    </w:p>
    <w:p w14:paraId="0CC70540" w14:textId="77777777" w:rsidR="00532BA6" w:rsidRDefault="00532BA6" w:rsidP="00532BA6">
      <w:pPr>
        <w:pStyle w:val="ab"/>
      </w:pPr>
      <w:r>
        <w:t>싱] 결합형 우주선 게임을 코딩해주세요.</w:t>
      </w:r>
    </w:p>
    <w:p w14:paraId="4A21144F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7214ED0B" w14:textId="77777777" w:rsidR="00532BA6" w:rsidRDefault="00532BA6" w:rsidP="00532BA6">
      <w:pPr>
        <w:pStyle w:val="ab"/>
      </w:pPr>
      <w:r>
        <w:t xml:space="preserve">1. 화면은 우주를 배경으로 한 </w:t>
      </w:r>
      <w:proofErr w:type="spellStart"/>
      <w:r>
        <w:t>탑다운</w:t>
      </w:r>
      <w:proofErr w:type="spellEnd"/>
      <w:r>
        <w:t xml:space="preserve"> 뷰이며, 플레이어의 우주선은 지구(결승선)를 향해 위로 계속 전진 비행(레이싱)합니다.</w:t>
      </w:r>
    </w:p>
    <w:p w14:paraId="27D6B0BD" w14:textId="77777777" w:rsidR="00532BA6" w:rsidRDefault="00532BA6" w:rsidP="00532BA6">
      <w:pPr>
        <w:pStyle w:val="ab"/>
      </w:pPr>
      <w:r>
        <w:t xml:space="preserve">2. 화면 최상단에는 “태양계에서 가장 큰 </w:t>
      </w:r>
      <w:proofErr w:type="spellStart"/>
      <w:r>
        <w:t>행성은?”과</w:t>
      </w:r>
      <w:proofErr w:type="spellEnd"/>
      <w:r>
        <w:t xml:space="preserve"> 같은 퀴즈가 텍스트로 나타납니다.</w:t>
      </w:r>
    </w:p>
    <w:p w14:paraId="7247124E" w14:textId="77777777" w:rsidR="00532BA6" w:rsidRDefault="00532BA6" w:rsidP="00532BA6">
      <w:pPr>
        <w:pStyle w:val="ab"/>
      </w:pPr>
      <w:r>
        <w:t>3. 우주선의 진행 방향 앞에서 3개의 소행성이 내려옵니다. 각 소행성에는 선택지(예: 금성, 화성, 목성)가 적혀 있습니다.</w:t>
      </w:r>
    </w:p>
    <w:p w14:paraId="2B963DC3" w14:textId="77777777" w:rsidR="00532BA6" w:rsidRDefault="00532BA6" w:rsidP="00532BA6">
      <w:pPr>
        <w:pStyle w:val="ab"/>
      </w:pPr>
      <w:r>
        <w:t>4. 플레이어는 좌우 방향키로 우주선을 이동하고, 스페이스바를 누르면 레이저(총알)가 발사됩니다.</w:t>
      </w:r>
    </w:p>
    <w:p w14:paraId="3DCC2C65" w14:textId="77777777" w:rsidR="00532BA6" w:rsidRDefault="00532BA6" w:rsidP="00532BA6">
      <w:pPr>
        <w:pStyle w:val="ab"/>
      </w:pPr>
      <w:r>
        <w:t>5. 레이저로 정답 소행성(목성)을 맞혀 파괴하면, “</w:t>
      </w:r>
      <w:proofErr w:type="spellStart"/>
      <w:r>
        <w:t>퍼펑</w:t>
      </w:r>
      <w:proofErr w:type="spellEnd"/>
      <w:r>
        <w:t>!” 하는 폭발 효과와 함께 우주선이 잔해를 뚫고 속도 부스터를 받아 빠르게 전진합니다.</w:t>
      </w:r>
    </w:p>
    <w:p w14:paraId="5CCFEE44" w14:textId="77777777" w:rsidR="00532BA6" w:rsidRDefault="00532BA6" w:rsidP="00532BA6">
      <w:pPr>
        <w:pStyle w:val="ab"/>
      </w:pPr>
      <w:r>
        <w:t xml:space="preserve">6. 오답 소행성을 쏘거나 소행성에 부딪히면 우주선이 깜빡이며 속도가 크게 줄어듭니다. 정답을 7번 파괴하여 상단의 지구 도착 진행률 바(Progress </w:t>
      </w:r>
      <w:proofErr w:type="spellStart"/>
      <w:r>
        <w:t>Bar</w:t>
      </w:r>
      <w:proofErr w:type="spellEnd"/>
      <w:r>
        <w:t>)가 100%가 되면 승리 화면을 띄워주세요.</w:t>
      </w:r>
    </w:p>
    <w:p w14:paraId="2FF47CCC" w14:textId="77777777" w:rsidR="00532BA6" w:rsidRDefault="00532BA6" w:rsidP="00532BA6">
      <w:pPr>
        <w:rPr>
          <w:sz w:val="13"/>
          <w:szCs w:val="13"/>
        </w:rPr>
      </w:pPr>
    </w:p>
    <w:p w14:paraId="51646CA2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272쪽 수업 적용하기 10. [사회] 조선 왕조 역사 탐정 게임</w:t>
      </w:r>
    </w:p>
    <w:p w14:paraId="14A86A7B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p.272</w:t>
      </w:r>
      <w:proofErr w:type="gramEnd"/>
      <w:r>
        <w:t xml:space="preserve"> 조선 왕조 역사 탐정 게임</w:t>
      </w:r>
    </w:p>
    <w:p w14:paraId="1C09AC2E" w14:textId="77777777" w:rsidR="00532BA6" w:rsidRDefault="00532BA6" w:rsidP="00532BA6">
      <w:pPr>
        <w:pStyle w:val="ab"/>
      </w:pPr>
      <w:r>
        <w:t>당신은 역사적 상상력을 자극하는 교육용 게임 개발자입니다. 초등학교 5학년 사회 조선의 건국과 발전 단원을 복습할 수 있는 역사 방 탈출 게임을 코딩해주세요.</w:t>
      </w:r>
    </w:p>
    <w:p w14:paraId="3A1F1CBB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569DF85D" w14:textId="77777777" w:rsidR="00532BA6" w:rsidRDefault="00532BA6" w:rsidP="00532BA6">
      <w:pPr>
        <w:pStyle w:val="ab"/>
      </w:pPr>
      <w:r>
        <w:t>1. 조선 시대 풍 배경과 전통 문양으로 화면을 꾸며주세요.</w:t>
      </w:r>
    </w:p>
    <w:p w14:paraId="054DFE1A" w14:textId="77777777" w:rsidR="00532BA6" w:rsidRDefault="00532BA6" w:rsidP="00532BA6">
      <w:pPr>
        <w:pStyle w:val="ab"/>
      </w:pPr>
      <w:r>
        <w:t>2. 방 구성 총 4개 순서로 진행됩니다.</w:t>
      </w:r>
    </w:p>
    <w:p w14:paraId="1C19D7A8" w14:textId="77777777" w:rsidR="00532BA6" w:rsidRDefault="00532BA6" w:rsidP="00532BA6">
      <w:pPr>
        <w:pStyle w:val="ab"/>
      </w:pPr>
      <w:r>
        <w:t>3. 각 방의 테마에 맞는 초등학교 5학년 수준의 역사 퀴즈를 만들어주세요. 단, 자물쇠를 풀기 위한 정답은 창의적으로 출제해야 합니다.</w:t>
      </w:r>
    </w:p>
    <w:p w14:paraId="267301F4" w14:textId="77777777" w:rsidR="00532BA6" w:rsidRDefault="00532BA6" w:rsidP="00532BA6">
      <w:pPr>
        <w:pStyle w:val="ab"/>
      </w:pPr>
      <w:r>
        <w:t xml:space="preserve">4. 오답을 입력하면 역사적 사실을 유추할 수 있는 작은 힌트나 교과서를 찾아보도록 유도하는 안내창이 뜨게 해주세요. 마지막 방의 문제는 앞 </w:t>
      </w:r>
      <w:proofErr w:type="spellStart"/>
      <w:r>
        <w:t>문제들에서</w:t>
      </w:r>
      <w:proofErr w:type="spellEnd"/>
      <w:r>
        <w:t xml:space="preserve"> 얻은 정답에서 힌트를 얻거나 정답을 모아 만들 수 있는 정답으로 만들어주세요. 탈출에 성공하면, 화면에 “조선 역사 탐정 </w:t>
      </w:r>
      <w:proofErr w:type="spellStart"/>
      <w:r>
        <w:t>인증!”이라는</w:t>
      </w:r>
      <w:proofErr w:type="spellEnd"/>
      <w:r>
        <w:t xml:space="preserve"> 축하 메시지와 함께 귀여운 캐릭터가 나타나도록 해주세요.</w:t>
      </w:r>
    </w:p>
    <w:p w14:paraId="251EB0C7" w14:textId="77777777" w:rsidR="00532BA6" w:rsidRDefault="00532BA6" w:rsidP="00532BA6">
      <w:pPr>
        <w:rPr>
          <w:sz w:val="13"/>
          <w:szCs w:val="13"/>
        </w:rPr>
      </w:pPr>
    </w:p>
    <w:p w14:paraId="2570928B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273쪽 수업 적용하기 11. [국어] 신비한 문학 교실 만들기</w:t>
      </w:r>
    </w:p>
    <w:p w14:paraId="6AB2A693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p.273</w:t>
      </w:r>
      <w:proofErr w:type="gramEnd"/>
      <w:r>
        <w:t xml:space="preserve"> 신비한 문학 교실</w:t>
      </w:r>
    </w:p>
    <w:p w14:paraId="62AD4B90" w14:textId="77777777" w:rsidR="00532BA6" w:rsidRDefault="00532BA6" w:rsidP="00532BA6">
      <w:pPr>
        <w:pStyle w:val="ab"/>
      </w:pPr>
      <w:r>
        <w:t>당신은 센스 있는 교육용 게임 개발자입니다. 초등학교 3학년 국어 비유와 은유 표현을 재미있게 복습할 수 있는 암호 해독 방 탈출 게임을 코딩해주세요.</w:t>
      </w:r>
    </w:p>
    <w:p w14:paraId="2D38BE50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74E9C539" w14:textId="77777777" w:rsidR="00532BA6" w:rsidRDefault="00532BA6" w:rsidP="00532BA6">
      <w:pPr>
        <w:pStyle w:val="ab"/>
      </w:pPr>
      <w:r>
        <w:t>1. 비유와 은유 표현이 들어간 시를 1편 제시하세요.</w:t>
      </w:r>
    </w:p>
    <w:p w14:paraId="47400475" w14:textId="77777777" w:rsidR="00532BA6" w:rsidRDefault="00532BA6" w:rsidP="00532BA6">
      <w:pPr>
        <w:pStyle w:val="ab"/>
      </w:pPr>
      <w:r>
        <w:t>2. 초등학교 3학년 학생들이 알만한 유명한 시를 화면에 보여주고, 비유와 은유 표현에 대해 찾거나 생각해볼 수 있는 문제를 3개 만들어주세요.</w:t>
      </w:r>
    </w:p>
    <w:p w14:paraId="7DF7D3F1" w14:textId="77777777" w:rsidR="00532BA6" w:rsidRDefault="00532BA6" w:rsidP="00532BA6">
      <w:pPr>
        <w:pStyle w:val="ab"/>
      </w:pPr>
      <w:r>
        <w:lastRenderedPageBreak/>
        <w:t>3. 객관식 문제, 빈칸에 공통으로 들어갈 단어 문제 등 문제 유형을 다르게 설정하세요.</w:t>
      </w:r>
    </w:p>
    <w:p w14:paraId="278AC3C8" w14:textId="77777777" w:rsidR="00532BA6" w:rsidRDefault="00532BA6" w:rsidP="00532BA6">
      <w:pPr>
        <w:pStyle w:val="ab"/>
      </w:pPr>
      <w:r>
        <w:t>4. 여러 문제의 정답들을 조금씩 합쳐서 마지막 문제의 정답으로 조합해주세요. 정답 시 신비한 문학 교실의 방 탈출! 화면을 보여주세요.</w:t>
      </w:r>
    </w:p>
    <w:p w14:paraId="1185939F" w14:textId="77777777" w:rsidR="00532BA6" w:rsidRDefault="00532BA6" w:rsidP="00532BA6">
      <w:pPr>
        <w:rPr>
          <w:sz w:val="13"/>
          <w:szCs w:val="13"/>
        </w:rPr>
      </w:pPr>
    </w:p>
    <w:p w14:paraId="4C7CE492" w14:textId="77777777" w:rsidR="00532BA6" w:rsidRPr="00E04FE0" w:rsidRDefault="00532BA6" w:rsidP="00532BA6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274쪽 수업 적용하기 12. [수학] 부피 계산 공식을 활용한 방 탈출 게임</w:t>
      </w:r>
    </w:p>
    <w:p w14:paraId="6E599C83" w14:textId="77777777" w:rsidR="00532BA6" w:rsidRDefault="00532BA6" w:rsidP="00532BA6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p.274</w:t>
      </w:r>
      <w:proofErr w:type="gramEnd"/>
      <w:r>
        <w:t xml:space="preserve"> 부피 계산 밀실 방 탈출 게임</w:t>
      </w:r>
    </w:p>
    <w:p w14:paraId="7ED647DF" w14:textId="77777777" w:rsidR="00532BA6" w:rsidRDefault="00532BA6" w:rsidP="00532BA6">
      <w:pPr>
        <w:pStyle w:val="ab"/>
      </w:pPr>
      <w:r>
        <w:t>당신은 수학적 추론 능력을 극대화하는 게임 개발자입니다. 6학년 수학의 직육면체 부피 구하기 공식을 활용한 밀실 방 탈출 게임을 코딩해주세요.</w:t>
      </w:r>
    </w:p>
    <w:p w14:paraId="7D9020A2" w14:textId="77777777" w:rsidR="00532BA6" w:rsidRDefault="00532BA6" w:rsidP="00532BA6">
      <w:pPr>
        <w:pStyle w:val="ab"/>
      </w:pPr>
      <w:r>
        <w:t>다음 규칙을 반드시 지켜서 게임 로직을 작성해주세요:</w:t>
      </w:r>
    </w:p>
    <w:p w14:paraId="1D40D2FA" w14:textId="77777777" w:rsidR="00532BA6" w:rsidRDefault="00532BA6" w:rsidP="00532BA6">
      <w:pPr>
        <w:pStyle w:val="ab"/>
      </w:pPr>
      <w:r>
        <w:t>1. 화면 배경은 3D 느낌의 닫힌 방(밀실) 내부입니다. 방 한가운데 잠긴 문이 있습니다.</w:t>
      </w:r>
    </w:p>
    <w:p w14:paraId="5AEA787E" w14:textId="77777777" w:rsidR="00532BA6" w:rsidRDefault="00532BA6" w:rsidP="00532BA6">
      <w:pPr>
        <w:pStyle w:val="ab"/>
      </w:pPr>
      <w:r>
        <w:t>2. 방 안에는 클릭할 수 있는 3개의 힌트 사물이 숨겨져 있습니다(</w:t>
      </w:r>
      <w:proofErr w:type="gramStart"/>
      <w:r>
        <w:t>예 :</w:t>
      </w:r>
      <w:proofErr w:type="gramEnd"/>
      <w:r>
        <w:t xml:space="preserve"> [바닥의 카펫], [벽에 걸린 거울], [구석의 기둥]).</w:t>
      </w:r>
    </w:p>
    <w:p w14:paraId="701D5209" w14:textId="77777777" w:rsidR="00532BA6" w:rsidRDefault="00532BA6" w:rsidP="00532BA6">
      <w:pPr>
        <w:pStyle w:val="ab"/>
      </w:pPr>
      <w:r>
        <w:t>3. 플레이어가 각 사물 위에 마우스를 올리거나(</w:t>
      </w:r>
      <w:proofErr w:type="spellStart"/>
      <w:r>
        <w:t>Hover</w:t>
      </w:r>
      <w:proofErr w:type="spellEnd"/>
      <w:r>
        <w:t xml:space="preserve">) 클릭하면 단서가 팝업으로 나타납니다(카펫 클릭 </w:t>
      </w:r>
      <w:proofErr w:type="gramStart"/>
      <w:r>
        <w:t>시 :</w:t>
      </w:r>
      <w:proofErr w:type="gramEnd"/>
      <w:r>
        <w:t xml:space="preserve"> “이 방의 가로 길이는 5m이다.”, 거울 클릭 </w:t>
      </w:r>
      <w:proofErr w:type="gramStart"/>
      <w:r>
        <w:t>시 :</w:t>
      </w:r>
      <w:proofErr w:type="gramEnd"/>
      <w:r>
        <w:t xml:space="preserve"> “이 방의 세로 길이는 4m이다.”, 기둥 클릭 </w:t>
      </w:r>
      <w:proofErr w:type="gramStart"/>
      <w:r>
        <w:t>시 :</w:t>
      </w:r>
      <w:proofErr w:type="gramEnd"/>
      <w:r>
        <w:t xml:space="preserve"> “이 방의 높이는 3m이다.”).</w:t>
      </w:r>
    </w:p>
    <w:p w14:paraId="2FE1226D" w14:textId="77777777" w:rsidR="00532BA6" w:rsidRDefault="00532BA6" w:rsidP="00532BA6">
      <w:pPr>
        <w:pStyle w:val="ab"/>
      </w:pPr>
      <w:r>
        <w:t>4. 잠긴 문을 클릭하면 “이 밀실의 정확한 부피(</w:t>
      </w:r>
      <w:proofErr w:type="spellStart"/>
      <w:r>
        <w:t>세제곱미터</w:t>
      </w:r>
      <w:proofErr w:type="spellEnd"/>
      <w:r>
        <w:t xml:space="preserve">)를 </w:t>
      </w:r>
      <w:proofErr w:type="spellStart"/>
      <w:r>
        <w:t>입력하시오</w:t>
      </w:r>
      <w:proofErr w:type="spellEnd"/>
      <w:r>
        <w:t>.”라는 텍스트 박스가 뜹니다.</w:t>
      </w:r>
    </w:p>
    <w:p w14:paraId="6AF26C83" w14:textId="77777777" w:rsidR="00532BA6" w:rsidRDefault="00532BA6" w:rsidP="00532BA6">
      <w:pPr>
        <w:pStyle w:val="ab"/>
      </w:pPr>
      <w:r>
        <w:t xml:space="preserve">5. 플레이어가 단서를 종합해 부피를 계산하여 정답을 입력하고 </w:t>
      </w:r>
      <w:proofErr w:type="spellStart"/>
      <w:r>
        <w:t>엔터키를</w:t>
      </w:r>
      <w:proofErr w:type="spellEnd"/>
      <w:r>
        <w:t xml:space="preserve"> 치면, 문이 열리며 화려한 탈출 성공 이펙트가 나옵니다.</w:t>
      </w:r>
    </w:p>
    <w:p w14:paraId="7139D147" w14:textId="77777777" w:rsidR="00532BA6" w:rsidRDefault="00532BA6" w:rsidP="00532BA6">
      <w:pPr>
        <w:pStyle w:val="ab"/>
      </w:pPr>
      <w:r>
        <w:t xml:space="preserve">6. 오답을 입력하면 “부피 계산이 틀렸습니다. 가로 </w:t>
      </w:r>
      <w:proofErr w:type="spellStart"/>
      <w:r>
        <w:t>x</w:t>
      </w:r>
      <w:proofErr w:type="spellEnd"/>
      <w:r>
        <w:t xml:space="preserve"> 세로 </w:t>
      </w:r>
      <w:proofErr w:type="spellStart"/>
      <w:r>
        <w:t>x</w:t>
      </w:r>
      <w:proofErr w:type="spellEnd"/>
      <w:r>
        <w:t xml:space="preserve"> 높이를 다시 </w:t>
      </w:r>
      <w:proofErr w:type="spellStart"/>
      <w:r>
        <w:t>생각해보세요.”라는</w:t>
      </w:r>
      <w:proofErr w:type="spellEnd"/>
      <w:r>
        <w:t xml:space="preserve"> 힌트가 뜹니다.</w:t>
      </w:r>
    </w:p>
    <w:p w14:paraId="521E7C04" w14:textId="77777777" w:rsidR="00532BA6" w:rsidRDefault="00532BA6" w:rsidP="00532BA6">
      <w:pPr>
        <w:pStyle w:val="ab"/>
      </w:pPr>
      <w:r>
        <w:t>위와 같은 방을 3개 만들어서 연속으로 풀고 3개 문제를 모두 풀면 탈출할 수 있도록 해주세요.</w:t>
      </w:r>
    </w:p>
    <w:p w14:paraId="76887C97" w14:textId="77777777" w:rsidR="00532BA6" w:rsidRDefault="00532BA6" w:rsidP="00532BA6">
      <w:pPr>
        <w:rPr>
          <w:sz w:val="13"/>
          <w:szCs w:val="13"/>
        </w:rPr>
      </w:pPr>
    </w:p>
    <w:p w14:paraId="6D20B692" w14:textId="77777777" w:rsidR="00532BA6" w:rsidRPr="00626F2B" w:rsidRDefault="00532BA6" w:rsidP="00532BA6">
      <w:pPr>
        <w:rPr>
          <w:b/>
          <w:bCs/>
          <w:color w:val="3A7C22" w:themeColor="accent6" w:themeShade="BF"/>
          <w:sz w:val="19"/>
          <w:szCs w:val="19"/>
        </w:rPr>
      </w:pPr>
      <w:r w:rsidRPr="00626F2B">
        <w:rPr>
          <w:rFonts w:ascii="Segoe UI Emoji" w:hAnsi="Segoe UI Emoji" w:cs="Segoe UI Emoji"/>
          <w:b/>
          <w:bCs/>
          <w:color w:val="3A7C22" w:themeColor="accent6" w:themeShade="BF"/>
          <w:sz w:val="19"/>
          <w:szCs w:val="19"/>
        </w:rPr>
        <w:t>📄</w:t>
      </w:r>
      <w:r w:rsidRPr="00626F2B">
        <w:rPr>
          <w:b/>
          <w:bCs/>
          <w:color w:val="3A7C22" w:themeColor="accent6" w:themeShade="BF"/>
          <w:sz w:val="19"/>
          <w:szCs w:val="19"/>
        </w:rPr>
        <w:t xml:space="preserve"> 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276쪽 </w:t>
      </w:r>
      <w:proofErr w:type="spellStart"/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>AI로</w:t>
      </w:r>
      <w:proofErr w:type="spellEnd"/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게임 오류 수정하기</w:t>
      </w:r>
    </w:p>
    <w:p w14:paraId="1B08F9D9" w14:textId="77777777" w:rsidR="00532BA6" w:rsidRDefault="00532BA6" w:rsidP="00532BA6">
      <w:pPr>
        <w:pStyle w:val="ac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p.276</w:t>
      </w:r>
      <w:proofErr w:type="gramEnd"/>
      <w:r>
        <w:t xml:space="preserve"> 버그 수정 예시 프롬프트</w:t>
      </w:r>
    </w:p>
    <w:p w14:paraId="4265C895" w14:textId="77777777" w:rsidR="00532BA6" w:rsidRDefault="00532BA6" w:rsidP="00532BA6">
      <w:pPr>
        <w:pStyle w:val="ad"/>
      </w:pPr>
      <w:r>
        <w:t>장애물이 제자리에 가만히 있어. 장애물이 오른쪽에서 왼쪽으로 계속 이동하도록 코드를 수정해줘.</w:t>
      </w:r>
    </w:p>
    <w:p w14:paraId="55CCD24C" w14:textId="77777777" w:rsidR="00532BA6" w:rsidRDefault="00532BA6" w:rsidP="00532BA6">
      <w:pPr>
        <w:pStyle w:val="ad"/>
      </w:pPr>
      <w:r>
        <w:t>정답을 밟았는데도 게임 오버가 돼. 충돌 판정 로직을 다시 확인해서 정답일 때는 점수가 올라가게 고쳐줘. 캐릭터의 점프 높이가 너무 낮아서 장애물을 넘을 수가 없어. 점프력을 2배로 높여줘.</w:t>
      </w:r>
    </w:p>
    <w:p w14:paraId="54614CDF" w14:textId="7FC62021" w:rsidR="00E63E1F" w:rsidRDefault="00E63E1F">
      <w:pPr>
        <w:rPr>
          <w:rFonts w:hint="eastAsia"/>
        </w:rPr>
      </w:pPr>
      <w:bookmarkStart w:id="0" w:name="_xoxj9hp8r6c3" w:colFirst="0" w:colLast="0"/>
      <w:bookmarkEnd w:id="0"/>
    </w:p>
    <w:sectPr w:rsidR="00E63E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BA6"/>
    <w:rsid w:val="00532BA6"/>
    <w:rsid w:val="00653D5B"/>
    <w:rsid w:val="00727F0F"/>
    <w:rsid w:val="00AA4291"/>
    <w:rsid w:val="00AD5E94"/>
    <w:rsid w:val="00B93D1D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94AA0"/>
  <w15:chartTrackingRefBased/>
  <w15:docId w15:val="{53014BB0-88B8-455D-988E-B2FCEB5E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BA6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532BA6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32BA6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32B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32B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32BA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32B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32B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32B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32B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32B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32B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32BA6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532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32BA6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532B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32BA6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532BA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32BA6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532BA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32BA6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532BA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32BA6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532BA6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532BA6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  <w:style w:type="paragraph" w:customStyle="1" w:styleId="ac">
    <w:name w:val="프롬프트_제목_주황"/>
    <w:basedOn w:val="a"/>
    <w:qFormat/>
    <w:rsid w:val="00532BA6"/>
    <w:pPr>
      <w:pBdr>
        <w:top w:val="single" w:sz="4" w:space="1" w:color="F57C00"/>
        <w:left w:val="single" w:sz="4" w:space="1" w:color="F57C00"/>
        <w:bottom w:val="single" w:sz="4" w:space="1" w:color="F57C00"/>
        <w:right w:val="single" w:sz="4" w:space="1" w:color="F57C00"/>
      </w:pBdr>
      <w:shd w:val="clear" w:color="auto" w:fill="F57C00"/>
    </w:pPr>
    <w:rPr>
      <w:b/>
      <w:bCs/>
      <w:color w:val="FFFFFF"/>
      <w:sz w:val="21"/>
      <w:szCs w:val="21"/>
    </w:rPr>
  </w:style>
  <w:style w:type="paragraph" w:customStyle="1" w:styleId="ad">
    <w:name w:val="프롬프트_본문_주황"/>
    <w:basedOn w:val="a"/>
    <w:qFormat/>
    <w:rsid w:val="00532BA6"/>
    <w:pPr>
      <w:pBdr>
        <w:top w:val="single" w:sz="4" w:space="1" w:color="F57C00"/>
        <w:left w:val="single" w:sz="4" w:space="1" w:color="F57C00"/>
        <w:bottom w:val="single" w:sz="4" w:space="1" w:color="F57C00"/>
        <w:right w:val="single" w:sz="4" w:space="1" w:color="F57C00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1038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2</cp:revision>
  <dcterms:created xsi:type="dcterms:W3CDTF">2026-06-24T02:48:00Z</dcterms:created>
  <dcterms:modified xsi:type="dcterms:W3CDTF">2026-06-24T02:48:00Z</dcterms:modified>
</cp:coreProperties>
</file>